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1989245" name="fc733a80-e463-11ef-9f02-4dc7450512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0608587" name="fc733a80-e463-11ef-9f02-4dc7450512b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05645" name="034598d0-e464-11ef-a5b1-7bd406086cc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672766" name="034598d0-e464-11ef-a5b1-7bd406086cc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DG / 1-4 OG / 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3536929" name="39596180-e46a-11ef-9f6c-f58c2b2c66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094708" name="39596180-e46a-11ef-9f6c-f58c2b2c660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4578875" name="3cdfa210-e46a-11ef-a089-4f9c02a072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0411847" name="3cdfa210-e46a-11ef-a089-4f9c02a072e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4.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2223285" name="73bf7c10-e46a-11ef-bafa-f302ec4048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5375050" name="73bf7c10-e46a-11ef-bafa-f302ec4048f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8597698" name="775266d0-e46a-11ef-b165-35681888e23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2328048" name="775266d0-e46a-11ef-b165-35681888e23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VM-70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1906910" name="b57fb930-e483-11ef-b88d-15b5b37f5e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5066010" name="b57fb930-e483-11ef-b88d-15b5b37f5e5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9467868" name="b91d2b40-e483-11ef-bcb7-816723b921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605616" name="b91d2b40-e483-11ef-bcb7-816723b9215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4732537" name="cf59c3f0-e483-11ef-a8e1-8d3fb34161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0216587" name="cf59c3f0-e483-11ef-a8e1-8d3fb34161b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1540172" name="d5ffe220-e483-11ef-af1d-fbf4979bb9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6837516" name="d5ffe220-e483-11ef-af1d-fbf4979bb983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1378247" name="067d84c0-e484-11ef-adb0-c16f783ebe5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2097392" name="067d84c0-e484-11ef-adb0-c16f783ebe50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3262688" name="180213a0-e484-11ef-8ef0-8f584d6196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7064565" name="180213a0-e484-11ef-8ef0-8f584d61965e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DG / 1-4 OG / UG / 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VM-75</w:t>
            </w:r>
          </w:p>
          <w:p>
            <w:pPr>
              <w:spacing w:before="0" w:after="0"/>
            </w:pPr>
            <w:r>
              <w:t>Abwasserrohre </w:t>
            </w:r>
          </w:p>
          <w:p>
            <w:pPr>
              <w:spacing w:before="0" w:after="0"/>
            </w:pPr>
            <w:r>
              <w:t>Steigleitung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9762757" name="ffed2690-e485-11ef-abf6-3f5ac5eaeb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8013869" name="ffed2690-e485-11ef-abf6-3f5ac5eaeb0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103061" name="04899210-e486-11ef-b975-dbeb84e9a7a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8834239" name="04899210-e486-11ef-b975-dbeb84e9a7a0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Untere Zäune 3, 8001 Zürich </w:t>
          </w:r>
        </w:p>
        <w:p>
          <w:pPr>
            <w:spacing w:before="0" w:after="0"/>
          </w:pPr>
          <w:r>
            <w:t>149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